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"Медицинский физик"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02:11 МСК · База обновлена: 25.07.2026, 02:11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ПОД ГАММА-КВАНТОМ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фотон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фотон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КАК ВЫГЛЯДИТ ФОРМУЛА ПОПРАВОЧНОГО КОЭФФИЦИЕНТА НА УСЛОВИЯ ОКРУЖАЮЩЕЙ СРЕДЫ, ОТЛИЧНЫЕ ОТ СТАНДАРТНЫХ, ПРИ РАБОТЕ С НЕГЕРМЕТИЗИРОВАННЫМИ ИОНИЗАЦИОННЫМИ КАМЕРАМИ?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drawing>
          <wp:inline xmlns:a="http://schemas.openxmlformats.org/drawingml/2006/main" xmlns:pic="http://schemas.openxmlformats.org/drawingml/2006/picture">
            <wp:extent cx="2377440" cy="512608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a93cf727f4a00e60ac6c9b4530571a73551d77b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5126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drawing>
          <wp:inline xmlns:a="http://schemas.openxmlformats.org/drawingml/2006/main" xmlns:pic="http://schemas.openxmlformats.org/drawingml/2006/picture">
            <wp:extent cx="2377440" cy="464961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f1363670089d2c53126367ef08babb18cbd896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46496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drawing>
          <wp:inline xmlns:a="http://schemas.openxmlformats.org/drawingml/2006/main" xmlns:pic="http://schemas.openxmlformats.org/drawingml/2006/picture">
            <wp:extent cx="2377440" cy="612132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20b584d11b14a2499adc95620c883a6d579030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61213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drawing>
          <wp:inline xmlns:a="http://schemas.openxmlformats.org/drawingml/2006/main" xmlns:pic="http://schemas.openxmlformats.org/drawingml/2006/picture">
            <wp:extent cx="2377440" cy="508189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e030156727ad1d63e01721ed8d555ef671a9cd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5081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вариант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ПОД ЦЕНТРАЛЬНЫМ ПОЛЕМ ПОНИМАЮТ ПОЛЕ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обладающее сферической симметрией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стоящее в центре инерции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зависящее от заряда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стоящее в центре масс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обладающее сферической симметрией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ПРИМЕРОМ НЕПОСРЕДСТВЕННО ИОНИЗИРУЮЩЕГО ИЗЛУЧЕНИЯ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тормозное рентгеновское низких энергий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нейтронное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тормозное рентгеновское высоких энергий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β- излучение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β- излучение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КОСВЕННО ИОНИЗИРУЮЩЕМУ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альфа-излучение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солнечное излучение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излучение нейтронов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бета-излучение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излучение нейтронов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НИЗКАЯ ЛИНЕЙНАЯ ПЕРЕДАЧА ЭНЕРГИИ (ЛПЭ), ПРОБЕГ В ТКАНИ ПОРЯДКА МИЛЛИМЕТРА ХАРАКТЕРНЫ ДЛЯ ИЗЛУЧЕНИЯ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γ выше 100 кэВ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γ до 100 кэВ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ТОРМОЗНОГО ИЗЛУЧЕНИЯ С МАКСИМАЛЬНОЙ ЭНЕРГИЕЙ 30 МЭВ В ВОДОЭКВИВАЛЕНТНОМ МАТЕРИАЛЕ ПОГЛОЩЕННАЯ ДОЗА МАКСИМАЛЬНА НА ГЛУБИНЕ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~1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~150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~25 мм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~5 см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~5 см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КИНЕТИЧЕСКАЯ ЭНЕРГИЯ КОСВЕННО ИОНИЗИРУЮЩЕГО ИЗЛУЧЕНИЯ, ОСВОБОЖДЕННАЯ В ВЕЩЕСТВЕ, НОСИТ НАЗВАНИЕ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экспозиция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бэр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поглощенная доза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керма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СХЕМА ПОДВЕДЕНИЯ ДОЗЫ, ИСПОЛЬЗУЕМАЯ В ЛУЧЕВОЙ ТЕРАПИИ ЕЖЕДНЕВНО 5 РАЗ В НЕДЕЛЮ И ВЕЛИЧИНОЙ РАЗОВОЙ ОЧАГОВОЙ ДОЗЫ 2 Гр,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гипофракционированием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радиохирургией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гиперфракционированием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конвенциональным фракционированием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конвенциональным фракционированием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РАДИОНУКЛИДНЫМ ИСТОЧНИКОМ, КОТОРЫЙ ОТНОСИТСЯ К КЛАССУ ОТКРЫТЫХ,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18F-ФДГ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источник ОСГИ-3 на основе137Cs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60Со в составе гамма-ножа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60Со в капсуле для брахитерапии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18F-ФДГ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"Медицинский физик"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image" Target="media/image9.png"/><Relationship Id="rId25" Type="http://schemas.openxmlformats.org/officeDocument/2006/relationships/image" Target="media/image10.png"/><Relationship Id="rId26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